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033B67" w:rsidTr="009E3321">
        <w:tc>
          <w:tcPr>
            <w:tcW w:w="3547" w:type="dxa"/>
          </w:tcPr>
          <w:p w:rsidR="00033B67" w:rsidRPr="003B14A0" w:rsidRDefault="00033B67" w:rsidP="009E3321">
            <w:pPr>
              <w:pStyle w:val="BodyText"/>
              <w:shd w:val="clear" w:color="auto" w:fill="auto"/>
              <w:spacing w:line="240" w:lineRule="auto"/>
              <w:ind w:firstLine="0"/>
              <w:jc w:val="center"/>
              <w:rPr>
                <w:b w:val="0"/>
                <w:bCs w:val="0"/>
                <w:smallCaps w:val="0"/>
                <w:strike w:val="0"/>
                <w:noProof w:val="0"/>
                <w:sz w:val="28"/>
                <w:szCs w:val="28"/>
                <w:lang w:val="uk-UA"/>
              </w:rPr>
            </w:pPr>
            <w:r w:rsidRPr="003B14A0">
              <w:rPr>
                <w:b w:val="0"/>
                <w:bCs w:val="0"/>
                <w:smallCaps w:val="0"/>
                <w:strike w:val="0"/>
                <w:noProof w:val="0"/>
                <w:sz w:val="28"/>
                <w:szCs w:val="28"/>
                <w:lang w:val="uk-UA"/>
              </w:rPr>
              <w:t>Первино зареєстровано</w:t>
            </w:r>
          </w:p>
          <w:p w:rsidR="00033B67" w:rsidRPr="003B14A0" w:rsidRDefault="00033B67" w:rsidP="009E3321">
            <w:pPr>
              <w:pStyle w:val="BodyText"/>
              <w:shd w:val="clear" w:color="auto" w:fill="auto"/>
              <w:spacing w:line="240" w:lineRule="auto"/>
              <w:ind w:firstLine="0"/>
              <w:jc w:val="center"/>
              <w:rPr>
                <w:b w:val="0"/>
                <w:bCs w:val="0"/>
                <w:smallCaps w:val="0"/>
                <w:strike w:val="0"/>
                <w:noProof w:val="0"/>
                <w:sz w:val="28"/>
                <w:szCs w:val="28"/>
                <w:lang w:val="uk-UA"/>
              </w:rPr>
            </w:pPr>
            <w:r w:rsidRPr="003B14A0">
              <w:rPr>
                <w:b w:val="0"/>
                <w:bCs w:val="0"/>
                <w:smallCaps w:val="0"/>
                <w:strike w:val="0"/>
                <w:noProof w:val="0"/>
                <w:sz w:val="28"/>
                <w:szCs w:val="28"/>
                <w:lang w:val="uk-UA"/>
              </w:rPr>
              <w:t>розпорядження голови</w:t>
            </w:r>
          </w:p>
          <w:p w:rsidR="00033B67" w:rsidRPr="003B14A0" w:rsidRDefault="00033B67" w:rsidP="009E3321">
            <w:pPr>
              <w:pStyle w:val="BodyText"/>
              <w:shd w:val="clear" w:color="auto" w:fill="auto"/>
              <w:spacing w:line="240" w:lineRule="auto"/>
              <w:ind w:firstLine="0"/>
              <w:jc w:val="center"/>
              <w:rPr>
                <w:b w:val="0"/>
                <w:bCs w:val="0"/>
                <w:smallCaps w:val="0"/>
                <w:strike w:val="0"/>
                <w:noProof w:val="0"/>
                <w:sz w:val="28"/>
                <w:szCs w:val="28"/>
                <w:lang w:val="uk-UA"/>
              </w:rPr>
            </w:pPr>
            <w:r w:rsidRPr="003B14A0">
              <w:rPr>
                <w:b w:val="0"/>
                <w:bCs w:val="0"/>
                <w:smallCaps w:val="0"/>
                <w:strike w:val="0"/>
                <w:noProof w:val="0"/>
                <w:sz w:val="28"/>
                <w:szCs w:val="28"/>
                <w:lang w:val="uk-UA"/>
              </w:rPr>
              <w:t>Василівської райдержадміністрації</w:t>
            </w:r>
          </w:p>
          <w:p w:rsidR="00033B67" w:rsidRPr="003B14A0" w:rsidRDefault="00033B67" w:rsidP="00807CFD">
            <w:pPr>
              <w:pStyle w:val="BodyText"/>
              <w:shd w:val="clear" w:color="auto" w:fill="auto"/>
              <w:spacing w:line="240" w:lineRule="auto"/>
              <w:ind w:firstLine="0"/>
              <w:jc w:val="center"/>
              <w:rPr>
                <w:b w:val="0"/>
                <w:bCs w:val="0"/>
                <w:smallCaps w:val="0"/>
                <w:strike w:val="0"/>
                <w:noProof w:val="0"/>
                <w:sz w:val="28"/>
                <w:szCs w:val="28"/>
                <w:lang w:val="uk-UA"/>
              </w:rPr>
            </w:pPr>
            <w:r w:rsidRPr="003B14A0">
              <w:rPr>
                <w:b w:val="0"/>
                <w:bCs w:val="0"/>
                <w:smallCaps w:val="0"/>
                <w:strike w:val="0"/>
                <w:noProof w:val="0"/>
                <w:sz w:val="28"/>
                <w:szCs w:val="28"/>
                <w:lang w:val="uk-UA"/>
              </w:rPr>
              <w:t xml:space="preserve">від </w:t>
            </w:r>
            <w:r w:rsidRPr="003B14A0">
              <w:rPr>
                <w:b w:val="0"/>
                <w:bCs w:val="0"/>
                <w:smallCaps w:val="0"/>
                <w:strike w:val="0"/>
                <w:noProof w:val="0"/>
                <w:sz w:val="28"/>
                <w:szCs w:val="28"/>
              </w:rPr>
              <w:t>15</w:t>
            </w:r>
            <w:r w:rsidRPr="003B14A0">
              <w:rPr>
                <w:b w:val="0"/>
                <w:bCs w:val="0"/>
                <w:smallCaps w:val="0"/>
                <w:strike w:val="0"/>
                <w:noProof w:val="0"/>
                <w:sz w:val="28"/>
                <w:szCs w:val="28"/>
                <w:lang w:val="uk-UA"/>
              </w:rPr>
              <w:t>.11.2002 №6</w:t>
            </w:r>
            <w:r w:rsidRPr="003B14A0">
              <w:rPr>
                <w:b w:val="0"/>
                <w:bCs w:val="0"/>
                <w:smallCaps w:val="0"/>
                <w:strike w:val="0"/>
                <w:noProof w:val="0"/>
                <w:sz w:val="28"/>
                <w:szCs w:val="28"/>
              </w:rPr>
              <w:t>5</w:t>
            </w:r>
            <w:r w:rsidRPr="003B14A0">
              <w:rPr>
                <w:b w:val="0"/>
                <w:bCs w:val="0"/>
                <w:smallCaps w:val="0"/>
                <w:strike w:val="0"/>
                <w:noProof w:val="0"/>
                <w:sz w:val="28"/>
                <w:szCs w:val="28"/>
                <w:lang w:val="uk-UA"/>
              </w:rPr>
              <w:t>8</w:t>
            </w:r>
          </w:p>
        </w:tc>
        <w:tc>
          <w:tcPr>
            <w:tcW w:w="5973" w:type="dxa"/>
          </w:tcPr>
          <w:p w:rsidR="00033B67" w:rsidRPr="003B14A0" w:rsidRDefault="00033B67" w:rsidP="009E3321">
            <w:pPr>
              <w:pStyle w:val="BodyText"/>
              <w:shd w:val="clear" w:color="auto" w:fill="auto"/>
              <w:spacing w:line="240" w:lineRule="auto"/>
              <w:ind w:firstLine="0"/>
              <w:jc w:val="center"/>
              <w:rPr>
                <w:b w:val="0"/>
                <w:bCs w:val="0"/>
                <w:smallCaps w:val="0"/>
                <w:strike w:val="0"/>
                <w:noProof w:val="0"/>
                <w:sz w:val="28"/>
                <w:szCs w:val="28"/>
                <w:lang w:val="uk-UA"/>
              </w:rPr>
            </w:pPr>
            <w:r w:rsidRPr="003B14A0">
              <w:rPr>
                <w:b w:val="0"/>
                <w:bCs w:val="0"/>
                <w:smallCaps w:val="0"/>
                <w:strike w:val="0"/>
                <w:noProof w:val="0"/>
                <w:sz w:val="28"/>
                <w:szCs w:val="28"/>
                <w:lang w:val="uk-UA"/>
              </w:rPr>
              <w:t>Затверджено:</w:t>
            </w:r>
          </w:p>
          <w:p w:rsidR="00033B67" w:rsidRPr="003B14A0" w:rsidRDefault="00033B67" w:rsidP="009E3321">
            <w:pPr>
              <w:pStyle w:val="BodyText"/>
              <w:shd w:val="clear" w:color="auto" w:fill="auto"/>
              <w:spacing w:line="240" w:lineRule="auto"/>
              <w:ind w:firstLine="0"/>
              <w:jc w:val="center"/>
              <w:rPr>
                <w:b w:val="0"/>
                <w:bCs w:val="0"/>
                <w:smallCaps w:val="0"/>
                <w:strike w:val="0"/>
                <w:noProof w:val="0"/>
                <w:sz w:val="28"/>
                <w:szCs w:val="28"/>
                <w:lang w:val="uk-UA"/>
              </w:rPr>
            </w:pPr>
            <w:r w:rsidRPr="003B14A0">
              <w:rPr>
                <w:b w:val="0"/>
                <w:bCs w:val="0"/>
                <w:smallCaps w:val="0"/>
                <w:strike w:val="0"/>
                <w:noProof w:val="0"/>
                <w:sz w:val="28"/>
                <w:szCs w:val="28"/>
                <w:lang w:val="uk-UA"/>
              </w:rPr>
              <w:t>рішення двадцять восьмої (позачергової) сесії</w:t>
            </w:r>
          </w:p>
          <w:p w:rsidR="00033B67" w:rsidRPr="003B14A0" w:rsidRDefault="00033B67"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3B14A0">
              <w:rPr>
                <w:b w:val="0"/>
                <w:bCs w:val="0"/>
                <w:smallCaps w:val="0"/>
                <w:strike w:val="0"/>
                <w:noProof w:val="0"/>
                <w:sz w:val="28"/>
                <w:szCs w:val="28"/>
                <w:lang w:val="uk-UA"/>
              </w:rPr>
              <w:t>шостого скликання</w:t>
            </w:r>
          </w:p>
          <w:p w:rsidR="00033B67" w:rsidRPr="003B14A0" w:rsidRDefault="00033B67" w:rsidP="009E3321">
            <w:pPr>
              <w:pStyle w:val="BodyText"/>
              <w:shd w:val="clear" w:color="auto" w:fill="auto"/>
              <w:spacing w:line="240" w:lineRule="auto"/>
              <w:ind w:firstLine="0"/>
              <w:jc w:val="center"/>
              <w:rPr>
                <w:b w:val="0"/>
                <w:bCs w:val="0"/>
                <w:smallCaps w:val="0"/>
                <w:strike w:val="0"/>
                <w:noProof w:val="0"/>
                <w:sz w:val="28"/>
                <w:szCs w:val="28"/>
                <w:lang w:val="uk-UA"/>
              </w:rPr>
            </w:pPr>
            <w:r w:rsidRPr="003B14A0">
              <w:rPr>
                <w:b w:val="0"/>
                <w:bCs w:val="0"/>
                <w:smallCaps w:val="0"/>
                <w:strike w:val="0"/>
                <w:noProof w:val="0"/>
                <w:sz w:val="28"/>
                <w:szCs w:val="28"/>
                <w:lang w:val="uk-UA"/>
              </w:rPr>
              <w:t>_______________2013р. №________</w:t>
            </w:r>
          </w:p>
          <w:p w:rsidR="00033B67" w:rsidRPr="003B14A0" w:rsidRDefault="00033B67" w:rsidP="009E3321">
            <w:pPr>
              <w:pStyle w:val="BodyText"/>
              <w:shd w:val="clear" w:color="auto" w:fill="auto"/>
              <w:spacing w:line="240" w:lineRule="auto"/>
              <w:ind w:firstLine="0"/>
              <w:jc w:val="center"/>
              <w:rPr>
                <w:b w:val="0"/>
                <w:bCs w:val="0"/>
                <w:smallCaps w:val="0"/>
                <w:strike w:val="0"/>
                <w:noProof w:val="0"/>
                <w:sz w:val="28"/>
                <w:szCs w:val="28"/>
                <w:lang w:val="uk-UA"/>
              </w:rPr>
            </w:pPr>
          </w:p>
          <w:p w:rsidR="00033B67" w:rsidRPr="003B14A0" w:rsidRDefault="00033B67" w:rsidP="009E3321">
            <w:pPr>
              <w:pStyle w:val="BodyText"/>
              <w:shd w:val="clear" w:color="auto" w:fill="auto"/>
              <w:spacing w:line="240" w:lineRule="auto"/>
              <w:ind w:firstLine="0"/>
              <w:rPr>
                <w:b w:val="0"/>
                <w:bCs w:val="0"/>
                <w:smallCaps w:val="0"/>
                <w:strike w:val="0"/>
                <w:noProof w:val="0"/>
                <w:sz w:val="28"/>
                <w:szCs w:val="28"/>
                <w:lang w:val="uk-UA"/>
              </w:rPr>
            </w:pPr>
            <w:r w:rsidRPr="003B14A0">
              <w:rPr>
                <w:b w:val="0"/>
                <w:bCs w:val="0"/>
                <w:smallCaps w:val="0"/>
                <w:strike w:val="0"/>
                <w:noProof w:val="0"/>
                <w:sz w:val="28"/>
                <w:szCs w:val="28"/>
                <w:lang w:val="uk-UA"/>
              </w:rPr>
              <w:t>Голова районної ради</w:t>
            </w:r>
          </w:p>
          <w:p w:rsidR="00033B67" w:rsidRPr="003B14A0" w:rsidRDefault="00033B67" w:rsidP="009E3321">
            <w:pPr>
              <w:pStyle w:val="BodyText"/>
              <w:shd w:val="clear" w:color="auto" w:fill="auto"/>
              <w:spacing w:line="240" w:lineRule="auto"/>
              <w:ind w:firstLine="0"/>
              <w:jc w:val="center"/>
              <w:rPr>
                <w:b w:val="0"/>
                <w:bCs w:val="0"/>
                <w:smallCaps w:val="0"/>
                <w:strike w:val="0"/>
                <w:noProof w:val="0"/>
                <w:sz w:val="28"/>
                <w:szCs w:val="28"/>
                <w:lang w:val="uk-UA"/>
              </w:rPr>
            </w:pPr>
          </w:p>
          <w:p w:rsidR="00033B67" w:rsidRPr="003B14A0" w:rsidRDefault="00033B67" w:rsidP="009E3321">
            <w:pPr>
              <w:pStyle w:val="BodyText"/>
              <w:shd w:val="clear" w:color="auto" w:fill="auto"/>
              <w:spacing w:line="240" w:lineRule="auto"/>
              <w:ind w:firstLine="0"/>
              <w:jc w:val="right"/>
              <w:rPr>
                <w:b w:val="0"/>
                <w:bCs w:val="0"/>
                <w:smallCaps w:val="0"/>
                <w:strike w:val="0"/>
                <w:noProof w:val="0"/>
                <w:sz w:val="28"/>
                <w:szCs w:val="28"/>
                <w:lang w:val="uk-UA"/>
              </w:rPr>
            </w:pPr>
            <w:r w:rsidRPr="003B14A0">
              <w:rPr>
                <w:b w:val="0"/>
                <w:bCs w:val="0"/>
                <w:smallCaps w:val="0"/>
                <w:strike w:val="0"/>
                <w:noProof w:val="0"/>
                <w:sz w:val="28"/>
                <w:szCs w:val="28"/>
                <w:lang w:val="uk-UA"/>
              </w:rPr>
              <w:t>__________ Д.С.Калінін</w:t>
            </w:r>
          </w:p>
        </w:tc>
      </w:tr>
      <w:tr w:rsidR="00033B67" w:rsidTr="009E3321">
        <w:tc>
          <w:tcPr>
            <w:tcW w:w="3547" w:type="dxa"/>
          </w:tcPr>
          <w:p w:rsidR="00033B67" w:rsidRPr="003B14A0" w:rsidRDefault="00033B67"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033B67" w:rsidRPr="003B14A0" w:rsidRDefault="00033B67" w:rsidP="009E3321">
            <w:pPr>
              <w:pStyle w:val="BodyText"/>
              <w:shd w:val="clear" w:color="auto" w:fill="auto"/>
              <w:spacing w:line="240" w:lineRule="auto"/>
              <w:ind w:firstLine="0"/>
              <w:jc w:val="center"/>
              <w:rPr>
                <w:b w:val="0"/>
                <w:bCs w:val="0"/>
                <w:smallCaps w:val="0"/>
                <w:strike w:val="0"/>
                <w:noProof w:val="0"/>
                <w:sz w:val="28"/>
                <w:szCs w:val="28"/>
                <w:lang w:val="uk-UA"/>
              </w:rPr>
            </w:pPr>
          </w:p>
          <w:p w:rsidR="00033B67" w:rsidRPr="003B14A0" w:rsidRDefault="00033B67" w:rsidP="009E3321">
            <w:pPr>
              <w:pStyle w:val="BodyText"/>
              <w:shd w:val="clear" w:color="auto" w:fill="auto"/>
              <w:spacing w:line="240" w:lineRule="auto"/>
              <w:ind w:firstLine="0"/>
              <w:jc w:val="center"/>
              <w:rPr>
                <w:b w:val="0"/>
                <w:bCs w:val="0"/>
                <w:smallCaps w:val="0"/>
                <w:strike w:val="0"/>
                <w:noProof w:val="0"/>
                <w:sz w:val="28"/>
                <w:szCs w:val="28"/>
                <w:lang w:val="uk-UA"/>
              </w:rPr>
            </w:pPr>
            <w:r w:rsidRPr="003B14A0">
              <w:rPr>
                <w:b w:val="0"/>
                <w:bCs w:val="0"/>
                <w:smallCaps w:val="0"/>
                <w:strike w:val="0"/>
                <w:noProof w:val="0"/>
                <w:sz w:val="28"/>
                <w:szCs w:val="28"/>
                <w:lang w:val="uk-UA"/>
              </w:rPr>
              <w:t>Погоджено:</w:t>
            </w:r>
          </w:p>
          <w:p w:rsidR="00033B67" w:rsidRPr="003B14A0" w:rsidRDefault="00033B67" w:rsidP="009E3321">
            <w:pPr>
              <w:pStyle w:val="BodyText"/>
              <w:shd w:val="clear" w:color="auto" w:fill="auto"/>
              <w:spacing w:line="240" w:lineRule="auto"/>
              <w:ind w:firstLine="0"/>
              <w:jc w:val="center"/>
              <w:rPr>
                <w:b w:val="0"/>
                <w:bCs w:val="0"/>
                <w:smallCaps w:val="0"/>
                <w:strike w:val="0"/>
                <w:noProof w:val="0"/>
                <w:sz w:val="28"/>
                <w:szCs w:val="28"/>
                <w:lang w:val="uk-UA"/>
              </w:rPr>
            </w:pPr>
            <w:r w:rsidRPr="003B14A0">
              <w:rPr>
                <w:b w:val="0"/>
                <w:bCs w:val="0"/>
                <w:smallCaps w:val="0"/>
                <w:strike w:val="0"/>
                <w:noProof w:val="0"/>
                <w:sz w:val="28"/>
                <w:szCs w:val="28"/>
                <w:lang w:val="uk-UA"/>
              </w:rPr>
              <w:t>Відділ освіти, молоді та спорту</w:t>
            </w:r>
          </w:p>
          <w:p w:rsidR="00033B67" w:rsidRPr="003B14A0" w:rsidRDefault="00033B67" w:rsidP="009E3321">
            <w:pPr>
              <w:pStyle w:val="BodyText"/>
              <w:shd w:val="clear" w:color="auto" w:fill="auto"/>
              <w:spacing w:line="240" w:lineRule="auto"/>
              <w:ind w:firstLine="0"/>
              <w:jc w:val="center"/>
              <w:rPr>
                <w:b w:val="0"/>
                <w:bCs w:val="0"/>
                <w:smallCaps w:val="0"/>
                <w:strike w:val="0"/>
                <w:noProof w:val="0"/>
                <w:sz w:val="28"/>
                <w:szCs w:val="28"/>
                <w:lang w:val="uk-UA"/>
              </w:rPr>
            </w:pPr>
            <w:r w:rsidRPr="003B14A0">
              <w:rPr>
                <w:b w:val="0"/>
                <w:bCs w:val="0"/>
                <w:smallCaps w:val="0"/>
                <w:strike w:val="0"/>
                <w:noProof w:val="0"/>
                <w:sz w:val="28"/>
                <w:szCs w:val="28"/>
                <w:lang w:val="uk-UA"/>
              </w:rPr>
              <w:t>Василівської райдержадміністрації</w:t>
            </w:r>
          </w:p>
          <w:p w:rsidR="00033B67" w:rsidRPr="003B14A0" w:rsidRDefault="00033B67" w:rsidP="009E3321">
            <w:pPr>
              <w:pStyle w:val="BodyText"/>
              <w:shd w:val="clear" w:color="auto" w:fill="auto"/>
              <w:spacing w:line="240" w:lineRule="auto"/>
              <w:ind w:firstLine="0"/>
              <w:rPr>
                <w:b w:val="0"/>
                <w:bCs w:val="0"/>
                <w:smallCaps w:val="0"/>
                <w:strike w:val="0"/>
                <w:noProof w:val="0"/>
                <w:sz w:val="28"/>
                <w:szCs w:val="28"/>
                <w:lang w:val="uk-UA"/>
              </w:rPr>
            </w:pPr>
          </w:p>
          <w:p w:rsidR="00033B67" w:rsidRPr="003B14A0" w:rsidRDefault="00033B67" w:rsidP="009E3321">
            <w:pPr>
              <w:pStyle w:val="BodyText"/>
              <w:shd w:val="clear" w:color="auto" w:fill="auto"/>
              <w:spacing w:line="240" w:lineRule="auto"/>
              <w:ind w:firstLine="0"/>
              <w:rPr>
                <w:b w:val="0"/>
                <w:bCs w:val="0"/>
                <w:smallCaps w:val="0"/>
                <w:strike w:val="0"/>
                <w:noProof w:val="0"/>
                <w:sz w:val="28"/>
                <w:szCs w:val="28"/>
                <w:lang w:val="uk-UA"/>
              </w:rPr>
            </w:pPr>
            <w:r w:rsidRPr="003B14A0">
              <w:rPr>
                <w:b w:val="0"/>
                <w:bCs w:val="0"/>
                <w:smallCaps w:val="0"/>
                <w:strike w:val="0"/>
                <w:noProof w:val="0"/>
                <w:sz w:val="28"/>
                <w:szCs w:val="28"/>
                <w:lang w:val="uk-UA"/>
              </w:rPr>
              <w:t>Начальник відділу</w:t>
            </w:r>
          </w:p>
          <w:p w:rsidR="00033B67" w:rsidRPr="003B14A0" w:rsidRDefault="00033B67" w:rsidP="009E3321">
            <w:pPr>
              <w:pStyle w:val="BodyText"/>
              <w:shd w:val="clear" w:color="auto" w:fill="auto"/>
              <w:spacing w:line="240" w:lineRule="auto"/>
              <w:ind w:firstLine="0"/>
              <w:jc w:val="right"/>
              <w:rPr>
                <w:b w:val="0"/>
                <w:bCs w:val="0"/>
                <w:smallCaps w:val="0"/>
                <w:strike w:val="0"/>
                <w:noProof w:val="0"/>
                <w:sz w:val="28"/>
                <w:szCs w:val="28"/>
                <w:lang w:val="uk-UA"/>
              </w:rPr>
            </w:pPr>
            <w:r w:rsidRPr="003B14A0">
              <w:rPr>
                <w:b w:val="0"/>
                <w:bCs w:val="0"/>
                <w:smallCaps w:val="0"/>
                <w:strike w:val="0"/>
                <w:noProof w:val="0"/>
                <w:sz w:val="28"/>
                <w:szCs w:val="28"/>
                <w:lang w:val="uk-UA"/>
              </w:rPr>
              <w:t>___________В.І. Онищенко</w:t>
            </w:r>
          </w:p>
        </w:tc>
      </w:tr>
    </w:tbl>
    <w:p w:rsidR="00033B67" w:rsidRPr="00856E5C" w:rsidRDefault="00033B67" w:rsidP="00A80979">
      <w:pPr>
        <w:pStyle w:val="BodyText"/>
        <w:shd w:val="clear" w:color="auto" w:fill="auto"/>
        <w:spacing w:line="240" w:lineRule="auto"/>
        <w:ind w:firstLine="0"/>
        <w:rPr>
          <w:sz w:val="28"/>
          <w:szCs w:val="28"/>
          <w:lang w:val="uk-UA"/>
        </w:rPr>
      </w:pPr>
    </w:p>
    <w:p w:rsidR="00033B67" w:rsidRPr="00856E5C" w:rsidRDefault="00033B67" w:rsidP="00A80979">
      <w:pPr>
        <w:pStyle w:val="BodyText"/>
        <w:shd w:val="clear" w:color="auto" w:fill="auto"/>
        <w:spacing w:line="240" w:lineRule="auto"/>
        <w:ind w:left="6237" w:firstLine="0"/>
        <w:rPr>
          <w:sz w:val="28"/>
          <w:szCs w:val="28"/>
          <w:lang w:val="uk-UA"/>
        </w:rPr>
      </w:pPr>
    </w:p>
    <w:p w:rsidR="00033B67" w:rsidRPr="00856E5C" w:rsidRDefault="00033B67" w:rsidP="00A80979">
      <w:pPr>
        <w:pStyle w:val="BodyText"/>
        <w:shd w:val="clear" w:color="auto" w:fill="auto"/>
        <w:spacing w:line="240" w:lineRule="auto"/>
        <w:ind w:left="6237" w:firstLine="0"/>
        <w:rPr>
          <w:sz w:val="28"/>
          <w:szCs w:val="28"/>
          <w:lang w:val="uk-UA"/>
        </w:rPr>
      </w:pPr>
    </w:p>
    <w:p w:rsidR="00033B67" w:rsidRPr="00856E5C" w:rsidRDefault="00033B67" w:rsidP="00A80979">
      <w:pPr>
        <w:pStyle w:val="BodyText"/>
        <w:shd w:val="clear" w:color="auto" w:fill="auto"/>
        <w:spacing w:line="240" w:lineRule="auto"/>
        <w:ind w:left="6237" w:firstLine="0"/>
        <w:rPr>
          <w:sz w:val="28"/>
          <w:szCs w:val="28"/>
          <w:lang w:val="uk-UA"/>
        </w:rPr>
      </w:pPr>
    </w:p>
    <w:p w:rsidR="00033B67" w:rsidRPr="00856E5C" w:rsidRDefault="00033B67" w:rsidP="00A80979">
      <w:pPr>
        <w:pStyle w:val="BodyText"/>
        <w:shd w:val="clear" w:color="auto" w:fill="auto"/>
        <w:spacing w:line="240" w:lineRule="auto"/>
        <w:ind w:left="6237" w:firstLine="0"/>
        <w:rPr>
          <w:sz w:val="28"/>
          <w:szCs w:val="28"/>
          <w:lang w:val="uk-UA"/>
        </w:rPr>
      </w:pPr>
    </w:p>
    <w:p w:rsidR="00033B67" w:rsidRPr="00856E5C" w:rsidRDefault="00033B67" w:rsidP="00856E5C">
      <w:pPr>
        <w:pStyle w:val="BodyText"/>
        <w:shd w:val="clear" w:color="auto" w:fill="auto"/>
        <w:spacing w:line="240" w:lineRule="auto"/>
        <w:ind w:left="6237" w:firstLine="0"/>
        <w:jc w:val="center"/>
        <w:rPr>
          <w:sz w:val="28"/>
          <w:szCs w:val="28"/>
          <w:lang w:val="uk-UA"/>
        </w:rPr>
      </w:pPr>
    </w:p>
    <w:p w:rsidR="00033B67" w:rsidRPr="00856E5C" w:rsidRDefault="00033B67" w:rsidP="00856E5C">
      <w:pPr>
        <w:jc w:val="center"/>
        <w:rPr>
          <w:rFonts w:ascii="Times New Roman" w:hAnsi="Times New Roman" w:cs="Times New Roman"/>
          <w:b/>
          <w:sz w:val="28"/>
          <w:szCs w:val="28"/>
        </w:rPr>
      </w:pPr>
      <w:r w:rsidRPr="00856E5C">
        <w:rPr>
          <w:rFonts w:ascii="Times New Roman" w:hAnsi="Times New Roman" w:cs="Times New Roman"/>
          <w:b/>
          <w:sz w:val="28"/>
          <w:szCs w:val="28"/>
        </w:rPr>
        <w:t>СТАТУТ</w:t>
      </w:r>
    </w:p>
    <w:p w:rsidR="00033B67" w:rsidRPr="00856E5C" w:rsidRDefault="00033B67"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КОМУНАЛЬНОГО ЗАКЛАДУ</w:t>
      </w:r>
    </w:p>
    <w:p w:rsidR="00033B67" w:rsidRPr="00856E5C" w:rsidRDefault="00033B67"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«ВАСИЛІВСЬКА ВЕЧІРНЯ (ЗМІННА) ШКОЛА»</w:t>
      </w:r>
    </w:p>
    <w:p w:rsidR="00033B67" w:rsidRPr="00856E5C" w:rsidRDefault="00033B67"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ВАСИЛІВСЬКОЇ РАЙОННОЇ РАДИ</w:t>
      </w:r>
    </w:p>
    <w:p w:rsidR="00033B67" w:rsidRPr="00856E5C" w:rsidRDefault="00033B67"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ЗАПОРІЗЬКОЇ ОБЛАСТІ</w:t>
      </w:r>
    </w:p>
    <w:p w:rsidR="00033B67" w:rsidRPr="00856E5C" w:rsidRDefault="00033B67"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(нова редакція)</w:t>
      </w:r>
    </w:p>
    <w:p w:rsidR="00033B67" w:rsidRPr="00856E5C" w:rsidRDefault="00033B67" w:rsidP="00856E5C">
      <w:pPr>
        <w:jc w:val="center"/>
        <w:rPr>
          <w:rFonts w:ascii="Times New Roman" w:hAnsi="Times New Roman" w:cs="Times New Roman"/>
          <w:b/>
          <w:sz w:val="28"/>
          <w:szCs w:val="28"/>
        </w:rPr>
      </w:pPr>
    </w:p>
    <w:p w:rsidR="00033B67" w:rsidRPr="00856E5C" w:rsidRDefault="00033B67" w:rsidP="00856E5C">
      <w:pPr>
        <w:jc w:val="center"/>
        <w:rPr>
          <w:rFonts w:ascii="Times New Roman" w:hAnsi="Times New Roman" w:cs="Times New Roman"/>
          <w:b/>
          <w:sz w:val="28"/>
          <w:szCs w:val="28"/>
        </w:rPr>
      </w:pPr>
    </w:p>
    <w:p w:rsidR="00033B67" w:rsidRPr="00856E5C" w:rsidRDefault="00033B67" w:rsidP="00856E5C">
      <w:pPr>
        <w:jc w:val="center"/>
        <w:rPr>
          <w:rFonts w:ascii="Times New Roman" w:hAnsi="Times New Roman" w:cs="Times New Roman"/>
          <w:b/>
          <w:sz w:val="28"/>
          <w:szCs w:val="28"/>
        </w:rPr>
      </w:pPr>
    </w:p>
    <w:p w:rsidR="00033B67" w:rsidRPr="00856E5C" w:rsidRDefault="00033B67" w:rsidP="00856E5C">
      <w:pPr>
        <w:jc w:val="both"/>
        <w:rPr>
          <w:rFonts w:ascii="Times New Roman" w:hAnsi="Times New Roman" w:cs="Times New Roman"/>
          <w:sz w:val="28"/>
          <w:szCs w:val="28"/>
        </w:rPr>
      </w:pPr>
    </w:p>
    <w:p w:rsidR="00033B67" w:rsidRPr="00856E5C" w:rsidRDefault="00033B67" w:rsidP="00856E5C">
      <w:pPr>
        <w:jc w:val="both"/>
        <w:rPr>
          <w:rFonts w:ascii="Times New Roman" w:hAnsi="Times New Roman" w:cs="Times New Roman"/>
          <w:sz w:val="28"/>
          <w:szCs w:val="28"/>
        </w:rPr>
      </w:pPr>
    </w:p>
    <w:p w:rsidR="00033B67" w:rsidRPr="00856E5C" w:rsidRDefault="00033B67" w:rsidP="00856E5C">
      <w:pPr>
        <w:jc w:val="both"/>
        <w:rPr>
          <w:rFonts w:ascii="Times New Roman" w:hAnsi="Times New Roman" w:cs="Times New Roman"/>
          <w:sz w:val="28"/>
          <w:szCs w:val="28"/>
        </w:rPr>
      </w:pPr>
    </w:p>
    <w:p w:rsidR="00033B67" w:rsidRPr="00856E5C" w:rsidRDefault="00033B67" w:rsidP="00856E5C">
      <w:pPr>
        <w:jc w:val="both"/>
        <w:rPr>
          <w:rFonts w:ascii="Times New Roman" w:hAnsi="Times New Roman" w:cs="Times New Roman"/>
          <w:sz w:val="28"/>
          <w:szCs w:val="28"/>
        </w:rPr>
      </w:pPr>
    </w:p>
    <w:p w:rsidR="00033B67" w:rsidRPr="00856E5C" w:rsidRDefault="00033B67" w:rsidP="00856E5C">
      <w:pPr>
        <w:jc w:val="both"/>
        <w:rPr>
          <w:rFonts w:ascii="Times New Roman" w:hAnsi="Times New Roman" w:cs="Times New Roman"/>
          <w:sz w:val="28"/>
          <w:szCs w:val="28"/>
        </w:rPr>
      </w:pPr>
    </w:p>
    <w:p w:rsidR="00033B67" w:rsidRPr="00856E5C" w:rsidRDefault="00033B67" w:rsidP="00856E5C">
      <w:pPr>
        <w:jc w:val="both"/>
        <w:rPr>
          <w:rFonts w:ascii="Times New Roman" w:hAnsi="Times New Roman" w:cs="Times New Roman"/>
          <w:sz w:val="28"/>
          <w:szCs w:val="28"/>
        </w:rPr>
      </w:pPr>
    </w:p>
    <w:p w:rsidR="00033B67" w:rsidRPr="00856E5C" w:rsidRDefault="00033B67" w:rsidP="00856E5C">
      <w:pPr>
        <w:jc w:val="both"/>
        <w:rPr>
          <w:rFonts w:ascii="Times New Roman" w:hAnsi="Times New Roman" w:cs="Times New Roman"/>
          <w:sz w:val="28"/>
          <w:szCs w:val="28"/>
        </w:rPr>
      </w:pPr>
    </w:p>
    <w:p w:rsidR="00033B67" w:rsidRPr="00856E5C" w:rsidRDefault="00033B67" w:rsidP="00856E5C">
      <w:pPr>
        <w:jc w:val="both"/>
        <w:rPr>
          <w:rFonts w:ascii="Times New Roman" w:hAnsi="Times New Roman" w:cs="Times New Roman"/>
          <w:sz w:val="28"/>
          <w:szCs w:val="28"/>
        </w:rPr>
      </w:pPr>
    </w:p>
    <w:p w:rsidR="00033B67" w:rsidRPr="00856E5C" w:rsidRDefault="00033B67" w:rsidP="00856E5C">
      <w:pPr>
        <w:jc w:val="both"/>
        <w:rPr>
          <w:rFonts w:ascii="Times New Roman" w:hAnsi="Times New Roman" w:cs="Times New Roman"/>
          <w:sz w:val="28"/>
          <w:szCs w:val="28"/>
        </w:rPr>
      </w:pPr>
    </w:p>
    <w:p w:rsidR="00033B67" w:rsidRPr="00856E5C" w:rsidRDefault="00033B67" w:rsidP="00856E5C">
      <w:pPr>
        <w:jc w:val="both"/>
        <w:rPr>
          <w:rFonts w:ascii="Times New Roman" w:hAnsi="Times New Roman" w:cs="Times New Roman"/>
          <w:sz w:val="28"/>
          <w:szCs w:val="28"/>
        </w:rPr>
      </w:pPr>
    </w:p>
    <w:p w:rsidR="00033B67" w:rsidRPr="00856E5C" w:rsidRDefault="00033B67" w:rsidP="00856E5C">
      <w:pPr>
        <w:jc w:val="both"/>
        <w:rPr>
          <w:rFonts w:ascii="Times New Roman" w:hAnsi="Times New Roman" w:cs="Times New Roman"/>
          <w:sz w:val="28"/>
          <w:szCs w:val="28"/>
        </w:rPr>
      </w:pPr>
    </w:p>
    <w:p w:rsidR="00033B67" w:rsidRPr="00856E5C" w:rsidRDefault="00033B67" w:rsidP="00856E5C">
      <w:pPr>
        <w:jc w:val="both"/>
        <w:rPr>
          <w:rFonts w:ascii="Times New Roman" w:hAnsi="Times New Roman" w:cs="Times New Roman"/>
          <w:sz w:val="28"/>
          <w:szCs w:val="28"/>
        </w:rPr>
      </w:pPr>
    </w:p>
    <w:p w:rsidR="00033B67" w:rsidRPr="00856E5C" w:rsidRDefault="00033B67" w:rsidP="00856E5C">
      <w:pPr>
        <w:jc w:val="both"/>
        <w:rPr>
          <w:rFonts w:ascii="Times New Roman" w:hAnsi="Times New Roman" w:cs="Times New Roman"/>
          <w:sz w:val="28"/>
          <w:szCs w:val="28"/>
        </w:rPr>
      </w:pPr>
    </w:p>
    <w:p w:rsidR="00033B67" w:rsidRPr="00856E5C" w:rsidRDefault="00033B67" w:rsidP="00856E5C">
      <w:pPr>
        <w:jc w:val="both"/>
        <w:rPr>
          <w:rFonts w:ascii="Times New Roman" w:hAnsi="Times New Roman" w:cs="Times New Roman"/>
          <w:sz w:val="28"/>
          <w:szCs w:val="28"/>
        </w:rPr>
      </w:pPr>
    </w:p>
    <w:p w:rsidR="00033B67" w:rsidRPr="00856E5C" w:rsidRDefault="00033B67" w:rsidP="00856E5C">
      <w:pPr>
        <w:jc w:val="both"/>
        <w:rPr>
          <w:rFonts w:ascii="Times New Roman" w:hAnsi="Times New Roman" w:cs="Times New Roman"/>
          <w:sz w:val="28"/>
          <w:szCs w:val="28"/>
        </w:rPr>
      </w:pPr>
    </w:p>
    <w:p w:rsidR="00033B67" w:rsidRPr="00856E5C" w:rsidRDefault="00033B67" w:rsidP="00856E5C">
      <w:pPr>
        <w:jc w:val="center"/>
        <w:rPr>
          <w:rFonts w:ascii="Times New Roman" w:hAnsi="Times New Roman" w:cs="Times New Roman"/>
          <w:sz w:val="28"/>
          <w:szCs w:val="28"/>
        </w:rPr>
      </w:pPr>
      <w:r w:rsidRPr="00856E5C">
        <w:rPr>
          <w:rFonts w:ascii="Times New Roman" w:hAnsi="Times New Roman" w:cs="Times New Roman"/>
          <w:sz w:val="28"/>
          <w:szCs w:val="28"/>
        </w:rPr>
        <w:t>І. Загальні положення</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 КОМУНАЛЬНИЙ ЗАКЛАД «ВАСИЛІВСЬКА ВЕЧІРНЯ (ЗМІННА) ШКОЛА»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856E5C">
        <w:rPr>
          <w:rFonts w:ascii="Times New Roman" w:hAnsi="Times New Roman" w:cs="Times New Roman"/>
          <w:sz w:val="28"/>
          <w:szCs w:val="28"/>
        </w:rPr>
        <w:t xml:space="preserve"> шляхом зміни повного найменування ВАСИЛІВСЬКОЇ ВЕЧІРНОЇ (ЗМІННОЇ) ШКОЛИ ВАСИЛІВСЬКОЇ РАЙОННОЇ РАДИ ЗАПОРІЗЬКОЇ ОБЛАСТІ</w:t>
      </w:r>
      <w:r>
        <w:rPr>
          <w:rFonts w:ascii="Times New Roman" w:hAnsi="Times New Roman" w:cs="Times New Roman"/>
          <w:sz w:val="28"/>
          <w:szCs w:val="28"/>
        </w:rPr>
        <w:t xml:space="preserve">, зареєстрованої </w:t>
      </w:r>
      <w:r w:rsidRPr="00856E5C">
        <w:rPr>
          <w:rFonts w:ascii="Times New Roman" w:hAnsi="Times New Roman" w:cs="Times New Roman"/>
          <w:sz w:val="28"/>
          <w:szCs w:val="28"/>
        </w:rPr>
        <w:t>20.11.2004р. № 10801050001000054 .</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1.3. Засновником навчального закладу є Василівська районна рада Запорізької області.</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1.6. Повне найменування: </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українською мовою: КОМУНАЛЬНИЙ ЗАКЛАД «ВАСИЛІВСЬКА ВЕЧІРНЯ (ЗМІННА) ШКОЛА» ВАСИЛІВСЬКОЇ РАЙОННОЇ РАДИ ЗАПОРІЗЬКОЇ ОБЛАСТІ;</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російською мовою: КОМУНАЛЬНОЕ ЗАВЕДЕНИЕ «ВАСИЛЬЕВСКАЯ ВЕЧЕРНЯЯ (СМЕННАЯ) ШКОЛА» ВАСИЛЬЕВСКОГО РАЙОННОГО СОВЕТА ЗАПОРОЖСКОЙ ОБЛАСТИ.</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Скорочене найменування :</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українською мовою: КЗ «Василівська вечірня (змінна) школа»ВРР ЗО</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російською мовою: КЗ «Васильевская вечерняя (сменная) школа» ВРС ЗО</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1.7. Юридична адреса навчального закладу 71600, Запорізька область, Василівський район, м. Василівка, пров. Шкільний, 8. </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w:t>
      </w:r>
      <w:r w:rsidRPr="00856E5C">
        <w:rPr>
          <w:rFonts w:ascii="Times New Roman" w:hAnsi="Times New Roman" w:cs="Times New Roman"/>
          <w:sz w:val="28"/>
          <w:szCs w:val="28"/>
        </w:rPr>
        <w:t>печатку, штамп, ідентифікаційний номер.</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w:t>
      </w:r>
      <w:r w:rsidRPr="00856E5C">
        <w:rPr>
          <w:rFonts w:ascii="Times New Roman" w:hAnsi="Times New Roman" w:cs="Times New Roman"/>
          <w:sz w:val="28"/>
          <w:szCs w:val="28"/>
        </w:rPr>
        <w:t>громадян на здобуття повної загальної середньої освіти.</w:t>
      </w:r>
    </w:p>
    <w:p w:rsidR="00033B67" w:rsidRPr="00856E5C" w:rsidRDefault="00033B67" w:rsidP="00856E5C">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856E5C">
        <w:rPr>
          <w:rFonts w:ascii="Times New Roman" w:hAnsi="Times New Roman" w:cs="Times New Roman"/>
          <w:sz w:val="28"/>
          <w:szCs w:val="28"/>
        </w:rPr>
        <w:t>Головними завданнями навчального закладу є:</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забезпечення реалізації права громадян на повну загальну середню освіту;</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виховання громадянина України;</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 людину і суспільство;</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безпечні умови освітньої діяльності;</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дотримання державних стандартів освіти;</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дотримання фінансової дисципліни. </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w:t>
      </w:r>
      <w:r>
        <w:rPr>
          <w:rFonts w:ascii="Times New Roman" w:hAnsi="Times New Roman" w:cs="Times New Roman"/>
          <w:sz w:val="28"/>
          <w:szCs w:val="28"/>
        </w:rPr>
        <w:t>3</w:t>
      </w:r>
      <w:r w:rsidRPr="00856E5C">
        <w:rPr>
          <w:rFonts w:ascii="Times New Roman" w:hAnsi="Times New Roman" w:cs="Times New Roman"/>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Навчальний заклад має право:</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користуватися пільгами, що передбачені діючим законодавством;</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проходити в установленому порядку державну атестацію;</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визначати контингент учнів;</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визначати варіативну частину робочого навчального плану;</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розвивати власну соціальну базу: мережу спортивно-оздоровчих, лікувально- профілактичних і культурних підрозділів;</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встановлювати форму для учнів;</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033B67" w:rsidRPr="00856E5C" w:rsidRDefault="00033B67"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1.15.</w:t>
      </w:r>
      <w:r>
        <w:rPr>
          <w:rFonts w:ascii="Times New Roman" w:hAnsi="Times New Roman" w:cs="Times New Roman"/>
          <w:sz w:val="28"/>
          <w:szCs w:val="28"/>
        </w:rPr>
        <w:t xml:space="preserve"> </w:t>
      </w:r>
      <w:r w:rsidRPr="00856E5C">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033B67" w:rsidRPr="00856E5C" w:rsidRDefault="00033B67" w:rsidP="00856E5C">
      <w:pPr>
        <w:jc w:val="both"/>
        <w:rPr>
          <w:rFonts w:ascii="Times New Roman" w:hAnsi="Times New Roman" w:cs="Times New Roman"/>
          <w:sz w:val="28"/>
          <w:szCs w:val="28"/>
        </w:rPr>
      </w:pPr>
    </w:p>
    <w:p w:rsidR="00033B67" w:rsidRPr="00856E5C" w:rsidRDefault="00033B67" w:rsidP="00856E5C">
      <w:pPr>
        <w:jc w:val="center"/>
        <w:rPr>
          <w:rFonts w:ascii="Times New Roman" w:hAnsi="Times New Roman" w:cs="Times New Roman"/>
          <w:sz w:val="28"/>
          <w:szCs w:val="28"/>
        </w:rPr>
      </w:pPr>
      <w:bookmarkStart w:id="0" w:name="bookmark0"/>
      <w:r w:rsidRPr="00856E5C">
        <w:rPr>
          <w:rFonts w:ascii="Times New Roman" w:hAnsi="Times New Roman" w:cs="Times New Roman"/>
          <w:sz w:val="28"/>
          <w:szCs w:val="28"/>
        </w:rPr>
        <w:t>П. Організація навчально-виховного процесу.</w:t>
      </w:r>
      <w:bookmarkEnd w:id="0"/>
    </w:p>
    <w:p w:rsidR="00033B67" w:rsidRPr="00856E5C" w:rsidRDefault="00033B67" w:rsidP="00856E5C">
      <w:pPr>
        <w:jc w:val="both"/>
        <w:rPr>
          <w:rFonts w:ascii="Times New Roman" w:hAnsi="Times New Roman" w:cs="Times New Roman"/>
          <w:sz w:val="28"/>
          <w:szCs w:val="28"/>
        </w:rPr>
      </w:pP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856E5C">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856E5C">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856E5C">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856E5C">
        <w:rPr>
          <w:rFonts w:ascii="Times New Roman" w:hAnsi="Times New Roman" w:cs="Times New Roman"/>
          <w:sz w:val="28"/>
          <w:szCs w:val="28"/>
        </w:rPr>
        <w:t>здобуття освіти на рівні державних стандартів.</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856E5C">
        <w:rPr>
          <w:rFonts w:ascii="Times New Roman" w:hAnsi="Times New Roman" w:cs="Times New Roman"/>
          <w:sz w:val="28"/>
          <w:szCs w:val="28"/>
        </w:rPr>
        <w:t>формою навчання.</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856E5C">
        <w:rPr>
          <w:rFonts w:ascii="Times New Roman" w:hAnsi="Times New Roman" w:cs="Times New Roman"/>
          <w:sz w:val="28"/>
          <w:szCs w:val="28"/>
        </w:rPr>
        <w:t>навчання та екстернату.</w:t>
      </w:r>
    </w:p>
    <w:p w:rsidR="00033B67" w:rsidRPr="00856E5C" w:rsidRDefault="00033B67" w:rsidP="001E44CD">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856E5C">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033B67" w:rsidRPr="00856E5C" w:rsidRDefault="00033B67" w:rsidP="001E44CD">
      <w:pPr>
        <w:ind w:firstLine="724"/>
        <w:jc w:val="both"/>
        <w:rPr>
          <w:rFonts w:ascii="Times New Roman" w:hAnsi="Times New Roman" w:cs="Times New Roman"/>
          <w:sz w:val="28"/>
          <w:szCs w:val="28"/>
        </w:rPr>
      </w:pPr>
      <w:r>
        <w:rPr>
          <w:rFonts w:ascii="Times New Roman" w:hAnsi="Times New Roman" w:cs="Times New Roman"/>
          <w:sz w:val="28"/>
          <w:szCs w:val="28"/>
        </w:rPr>
        <w:t xml:space="preserve">2.6. </w:t>
      </w:r>
      <w:r w:rsidRPr="00856E5C">
        <w:rPr>
          <w:rFonts w:ascii="Times New Roman" w:hAnsi="Times New Roman" w:cs="Times New Roman"/>
          <w:sz w:val="28"/>
          <w:szCs w:val="28"/>
        </w:rPr>
        <w:t>Навчальний заклад може бути школою другого ступеня – основною школою (5-9 класу, термін навчання 5 років), третього ступеня-старшою школою (10-12 класи, термін навчання 3 роки, або дворічний термін з очною та заочною формами навчання для учнів, які закінчили основну школу чи інші навчальні заклади). Школи кожного з цих двох ступенів залежно від місцевих умов можуть функціонувати разом або самостійно-основна, старша. При наявності контингенту учнів з більш низьким загальноосвітнім рівнем у закладі може бути організоване навчання на рівні початкової загальної освіти.</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Навчальний заклад може створювати в своєму закладі класи з очною і заочною формами навчання, групи заочників, а також організовувати індивідуальне навчання, відповідно до чинного законодавства. Мережу класів, груп (очного, заочного навчання), їх наповнюваність визначає засновник на основі матеріально-технічних нормативів та нормативів фінансового забезпечення, визначених Міністерством освіти і науки України. При цьому враховується бажання учнів, кількість поданих заяв громадян, можливості матеріальної бази з обов’язковим дотриманням санітарно-гігієнічних умов.</w:t>
      </w:r>
    </w:p>
    <w:p w:rsidR="00033B67" w:rsidRPr="00856E5C" w:rsidRDefault="00033B67" w:rsidP="001E44CD">
      <w:pPr>
        <w:ind w:firstLine="724"/>
        <w:jc w:val="both"/>
        <w:rPr>
          <w:rFonts w:ascii="Times New Roman" w:hAnsi="Times New Roman" w:cs="Times New Roman"/>
          <w:sz w:val="28"/>
          <w:szCs w:val="28"/>
        </w:rPr>
      </w:pPr>
      <w:r>
        <w:rPr>
          <w:rFonts w:ascii="Times New Roman" w:hAnsi="Times New Roman" w:cs="Times New Roman"/>
          <w:sz w:val="28"/>
          <w:szCs w:val="28"/>
        </w:rPr>
        <w:t xml:space="preserve">2.7. </w:t>
      </w:r>
      <w:r w:rsidRPr="00856E5C">
        <w:rPr>
          <w:rFonts w:ascii="Times New Roman" w:hAnsi="Times New Roman" w:cs="Times New Roman"/>
          <w:sz w:val="28"/>
          <w:szCs w:val="28"/>
        </w:rPr>
        <w:t>Навчальний заклад з очною і заочною, або тільки очною формами навчання відкривається при наявності не менше як 100 учнів. Класи заочників створюються при наявності не менше як 9 осіб.</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При чисельності в класі менше 9 учнів, засвоєння загальноосвітніх програм здійснюється за індивідуальним планом, кількість навчальних годин на тиждень встановлюється із розрахунку – 1 академічна година на кожного учня. </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2.8. Структура навчального року, а також тижневе навантаження учнів</w:t>
      </w:r>
      <w:r>
        <w:rPr>
          <w:rFonts w:ascii="Times New Roman" w:hAnsi="Times New Roman" w:cs="Times New Roman"/>
          <w:sz w:val="28"/>
          <w:szCs w:val="28"/>
        </w:rPr>
        <w:t xml:space="preserve"> </w:t>
      </w:r>
      <w:r w:rsidRPr="00856E5C">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Навчальний рік поділяється на семестри.</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2.9. Відволікання учнів від навчальних занять на інші види діяльності</w:t>
      </w:r>
      <w:r>
        <w:rPr>
          <w:rFonts w:ascii="Times New Roman" w:hAnsi="Times New Roman" w:cs="Times New Roman"/>
          <w:sz w:val="28"/>
          <w:szCs w:val="28"/>
        </w:rPr>
        <w:t xml:space="preserve"> </w:t>
      </w:r>
      <w:r w:rsidRPr="00856E5C">
        <w:rPr>
          <w:rFonts w:ascii="Times New Roman" w:hAnsi="Times New Roman" w:cs="Times New Roman"/>
          <w:sz w:val="28"/>
          <w:szCs w:val="28"/>
        </w:rPr>
        <w:t>забороняється (крім випадків, передбачених законодавством України).</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2.10.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2.11. Тривалість уроків у навчальному закладі становить:</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один урок — 35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856E5C">
        <w:rPr>
          <w:rFonts w:ascii="Times New Roman" w:hAnsi="Times New Roman" w:cs="Times New Roman"/>
          <w:sz w:val="28"/>
          <w:szCs w:val="28"/>
        </w:rPr>
        <w:t>державної санітарно-епідеміологічної служби.</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2.12. Щоденна кількість і послідовність навчальних занять визначається</w:t>
      </w:r>
      <w:r>
        <w:rPr>
          <w:rFonts w:ascii="Times New Roman" w:hAnsi="Times New Roman" w:cs="Times New Roman"/>
          <w:sz w:val="28"/>
          <w:szCs w:val="28"/>
        </w:rPr>
        <w:t xml:space="preserve"> </w:t>
      </w:r>
      <w:r w:rsidRPr="00856E5C">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856E5C">
        <w:rPr>
          <w:rFonts w:ascii="Times New Roman" w:hAnsi="Times New Roman" w:cs="Times New Roman"/>
          <w:sz w:val="28"/>
          <w:szCs w:val="28"/>
        </w:rPr>
        <w:t>санітарно-гігієнічних та педагогічних вимог і затверджується директором.</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2.13. Зміст, обсяг і характер домашніх завдань з кожного предмету</w:t>
      </w:r>
      <w:r>
        <w:rPr>
          <w:rFonts w:ascii="Times New Roman" w:hAnsi="Times New Roman" w:cs="Times New Roman"/>
          <w:sz w:val="28"/>
          <w:szCs w:val="28"/>
        </w:rPr>
        <w:t xml:space="preserve"> </w:t>
      </w:r>
      <w:r w:rsidRPr="00856E5C">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2.14. У навчальному закладі здійснюється тематичний облік знань, умінь і навичок учнів. </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Система оцінювання навчальної праці учнів повинна бути стимулюючою.</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Оцінювання навчальних досягнень учнів 7-11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2.15. Оцінка поведінки у закладі освіти виставляється: зразкова, посередня, незадовільна.</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2.16. У документі про освіту (свідоцтво, атестат) оцінка з поведінки не виставляється. </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2.17. Результати семестрового, річного, підсумкового оцінювання доводяться до відома  класним керівником (головою атестаційної комісії).</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2.18. Навчання у випускному 9, 11 (12)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За результатами навчання учням (випускникам) видається відповідний</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документ (табель, свідоцтво, атестат, довідка). </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7-8 та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2.19.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2.20.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856E5C">
        <w:rPr>
          <w:rFonts w:ascii="Times New Roman" w:hAnsi="Times New Roman" w:cs="Times New Roman"/>
          <w:sz w:val="28"/>
          <w:szCs w:val="28"/>
        </w:rPr>
        <w:t>затверджуються Кабінетом Міністрів України.</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За відмінні успіхи в навчанні учні 7-8 та 10 класів можуть нагороджуватися похвальним листом, а випускники загальноосвітнього навчального закладу-похвальною грамотою «За особливі успіхи у вивчені окремих предметів»</w:t>
      </w:r>
      <w:r>
        <w:rPr>
          <w:rFonts w:ascii="Times New Roman" w:hAnsi="Times New Roman" w:cs="Times New Roman"/>
          <w:sz w:val="28"/>
          <w:szCs w:val="28"/>
        </w:rPr>
        <w:t>.</w:t>
      </w:r>
    </w:p>
    <w:p w:rsidR="00033B67" w:rsidRPr="00856E5C" w:rsidRDefault="00033B67"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856E5C">
        <w:rPr>
          <w:rFonts w:ascii="Times New Roman" w:hAnsi="Times New Roman" w:cs="Times New Roman"/>
          <w:sz w:val="28"/>
          <w:szCs w:val="28"/>
        </w:rPr>
        <w:t>атестатів,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033B67" w:rsidRPr="00856E5C" w:rsidRDefault="00033B67" w:rsidP="00856E5C">
      <w:pPr>
        <w:jc w:val="both"/>
        <w:rPr>
          <w:rFonts w:ascii="Times New Roman" w:hAnsi="Times New Roman" w:cs="Times New Roman"/>
          <w:sz w:val="28"/>
          <w:szCs w:val="28"/>
        </w:rPr>
      </w:pPr>
    </w:p>
    <w:p w:rsidR="00033B67" w:rsidRPr="00856E5C" w:rsidRDefault="00033B67" w:rsidP="001E44CD">
      <w:pPr>
        <w:jc w:val="center"/>
        <w:rPr>
          <w:rFonts w:ascii="Times New Roman" w:hAnsi="Times New Roman" w:cs="Times New Roman"/>
          <w:sz w:val="28"/>
          <w:szCs w:val="28"/>
        </w:rPr>
      </w:pPr>
      <w:bookmarkStart w:id="1" w:name="bookmark1"/>
      <w:r w:rsidRPr="00856E5C">
        <w:rPr>
          <w:rFonts w:ascii="Times New Roman" w:hAnsi="Times New Roman" w:cs="Times New Roman"/>
          <w:sz w:val="28"/>
          <w:szCs w:val="28"/>
        </w:rPr>
        <w:t>ІІІ. Учасники навчально-виховного процесу</w:t>
      </w:r>
      <w:bookmarkEnd w:id="1"/>
    </w:p>
    <w:p w:rsidR="00033B67" w:rsidRPr="00856E5C" w:rsidRDefault="00033B67" w:rsidP="00856E5C">
      <w:pPr>
        <w:jc w:val="both"/>
        <w:rPr>
          <w:rFonts w:ascii="Times New Roman" w:hAnsi="Times New Roman" w:cs="Times New Roman"/>
          <w:sz w:val="28"/>
          <w:szCs w:val="28"/>
        </w:rPr>
      </w:pP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856E5C">
        <w:rPr>
          <w:rFonts w:ascii="Times New Roman" w:hAnsi="Times New Roman" w:cs="Times New Roman"/>
          <w:sz w:val="28"/>
          <w:szCs w:val="28"/>
        </w:rPr>
        <w:t>бібліотекарі, інші спеціалісти, батьки або особи, які їх замінюють.</w:t>
      </w:r>
    </w:p>
    <w:p w:rsidR="00033B67" w:rsidRPr="00856E5C" w:rsidRDefault="00033B67"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856E5C">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033B67" w:rsidRPr="00856E5C" w:rsidRDefault="00033B67"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856E5C">
        <w:rPr>
          <w:rFonts w:ascii="Times New Roman" w:hAnsi="Times New Roman" w:cs="Times New Roman"/>
          <w:sz w:val="28"/>
          <w:szCs w:val="28"/>
        </w:rPr>
        <w:t>Учні мають право:</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доступ до інформації з усіх галузей знань;</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у роботі органів громадського самоврядування навчального закладу;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безпечні і нешкідливі умови навчання, виховання та праці.</w:t>
      </w:r>
    </w:p>
    <w:p w:rsidR="00033B67" w:rsidRPr="00856E5C" w:rsidRDefault="00033B67"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856E5C">
        <w:rPr>
          <w:rFonts w:ascii="Times New Roman" w:hAnsi="Times New Roman" w:cs="Times New Roman"/>
          <w:sz w:val="28"/>
          <w:szCs w:val="28"/>
        </w:rPr>
        <w:t>Учні зобов'язані:</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дотримуватися вимог статуту, правил внутрішнього розпорядку;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дотримуватися правил особистої гігієни.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856E5C">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856E5C">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033B67" w:rsidRDefault="00033B67" w:rsidP="00AD6660">
      <w:pPr>
        <w:ind w:firstLine="724"/>
        <w:jc w:val="both"/>
        <w:rPr>
          <w:rFonts w:ascii="Times New Roman" w:hAnsi="Times New Roman" w:cs="Times New Roman"/>
          <w:sz w:val="28"/>
          <w:szCs w:val="28"/>
        </w:rPr>
      </w:pPr>
      <w:r>
        <w:rPr>
          <w:rFonts w:ascii="Times New Roman" w:hAnsi="Times New Roman" w:cs="Times New Roman"/>
          <w:sz w:val="28"/>
          <w:szCs w:val="28"/>
        </w:rPr>
        <w:t>3.</w:t>
      </w:r>
      <w:r w:rsidRPr="00856E5C">
        <w:rPr>
          <w:rFonts w:ascii="Times New Roman" w:hAnsi="Times New Roman" w:cs="Times New Roman"/>
          <w:sz w:val="28"/>
          <w:szCs w:val="28"/>
        </w:rPr>
        <w:t xml:space="preserve">7. Педагогічні працівники мають право на: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захист професійної честі, гідності;</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856E5C">
        <w:rPr>
          <w:rFonts w:ascii="Times New Roman" w:hAnsi="Times New Roman" w:cs="Times New Roman"/>
          <w:sz w:val="28"/>
          <w:szCs w:val="28"/>
        </w:rPr>
        <w:t>процесу;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виявлення педагогічної ініціативи;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3.8. Педагогічні працівники зобов’язані:</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сприяти зростанню іміджу навчального закладу;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дотримуватися педагогічної етики, моралі, поважати гідність учнів;</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виконувати статут навчального закладу, правила внутрішнього розпорядку, умови контракту чи трудового договору;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у роботі педагогічної ради.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856E5C">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 (посадового окладу) лише за  письмовою згодою педагогічного працівника.</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856E5C">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856E5C">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856E5C">
        <w:rPr>
          <w:rFonts w:ascii="Times New Roman" w:hAnsi="Times New Roman" w:cs="Times New Roman"/>
          <w:sz w:val="28"/>
          <w:szCs w:val="28"/>
        </w:rPr>
        <w:t>педагогічного працівника з дотриманням законодавства про працю.</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 «педагог-організатор-методист» та інші.</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законодавством України про працю, Законом України « Про загальну середню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освіту» та іншими законодавчими актами.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856E5C">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856E5C">
        <w:rPr>
          <w:rFonts w:ascii="Times New Roman" w:hAnsi="Times New Roman" w:cs="Times New Roman"/>
          <w:sz w:val="28"/>
          <w:szCs w:val="28"/>
        </w:rPr>
        <w:t>законодавства.</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Батьки та особи, які їх замінюють, мають право:</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виховувати у дітей повагу до законів, прав, основних свобод людини.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033B67" w:rsidRPr="00856E5C" w:rsidRDefault="00033B67" w:rsidP="00856E5C">
      <w:pPr>
        <w:jc w:val="both"/>
        <w:rPr>
          <w:rFonts w:ascii="Times New Roman" w:hAnsi="Times New Roman" w:cs="Times New Roman"/>
          <w:sz w:val="28"/>
          <w:szCs w:val="28"/>
        </w:rPr>
      </w:pPr>
    </w:p>
    <w:p w:rsidR="00033B67" w:rsidRPr="00856E5C" w:rsidRDefault="00033B67" w:rsidP="00AD6660">
      <w:pPr>
        <w:jc w:val="center"/>
        <w:rPr>
          <w:rFonts w:ascii="Times New Roman" w:hAnsi="Times New Roman" w:cs="Times New Roman"/>
          <w:sz w:val="28"/>
          <w:szCs w:val="28"/>
        </w:rPr>
      </w:pPr>
      <w:bookmarkStart w:id="2" w:name="bookmark2"/>
      <w:r w:rsidRPr="00856E5C">
        <w:rPr>
          <w:rFonts w:ascii="Times New Roman" w:hAnsi="Times New Roman" w:cs="Times New Roman"/>
          <w:sz w:val="28"/>
          <w:szCs w:val="28"/>
        </w:rPr>
        <w:t>IV. Управління навчальним закладом</w:t>
      </w:r>
      <w:bookmarkEnd w:id="2"/>
    </w:p>
    <w:p w:rsidR="00033B67" w:rsidRPr="00856E5C" w:rsidRDefault="00033B67" w:rsidP="00856E5C">
      <w:pPr>
        <w:jc w:val="both"/>
        <w:rPr>
          <w:rFonts w:ascii="Times New Roman" w:hAnsi="Times New Roman" w:cs="Times New Roman"/>
          <w:sz w:val="28"/>
          <w:szCs w:val="28"/>
        </w:rPr>
      </w:pP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4.2. Директор навчального закладу: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організовує навчально-виховний процес;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відповідає за якість і ефективність роботи педагогічного колективу;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розпоряджається в установленому порядку шкільним майном і коштами;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працівників навчального закладу - зборами трудового колективу;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учнів навчального закладу другого-третього ступеня - класними зборами;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батьків, представників громадськості - класними батьківськими зборами.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Кожна категорія обирає однакову кількість делегатів.</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Загальні збори (конференція):</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заслуховують звіт директора і голови ради навчального закладу;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 У період між загальними зборами (конференцією) діє рада навчального закладу.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4.4.1. Метою діяльності ради є:</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сприяння демократизації і гуманізації навчально-виховного процесу;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розширення колегіальних форм управління навчальним закладом;</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4.4.2. Основними завданнями ради є:</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формування навичок здорового способу життя;</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створення належного педагогічного клімату в навчальному закладі;</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сприяння організації дозвілля та оздоровлення учнів (вихованців);</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856E5C">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856E5C">
        <w:rPr>
          <w:rFonts w:ascii="Times New Roman" w:hAnsi="Times New Roman" w:cs="Times New Roman"/>
          <w:sz w:val="28"/>
          <w:szCs w:val="28"/>
        </w:rPr>
        <w:t>навчально-виховного процесу.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856E5C">
        <w:rPr>
          <w:rFonts w:ascii="Times New Roman" w:hAnsi="Times New Roman" w:cs="Times New Roman"/>
          <w:sz w:val="28"/>
          <w:szCs w:val="28"/>
        </w:rPr>
        <w:t>колективу, учнів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На чергових виборах склад ради оновлюється не менше ніж на третину.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4.4.4. Рада навчального закладу діє на засадах:</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дотримання вимог законодавства України;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колегіальності ухвалення рішень;</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добровільності і рівноправності членства;</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гласності.</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 разі рівної кількості голосів вирішальним є голос голови ради.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856E5C">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 4. 6. Рада навчального закладу: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організовує виконання рішень загальних зборів (конференцій);</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затверджує режим роботи навчального закладу;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856E5C">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погоджує робочий навчальний план на кожний навчальний рік;</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виступає ініціатором проведення добродійних акцій;</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ініціює розгляд кадрових питань та бере участь у їх вирішенні;</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розглядає питання родинного виховання;</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сприяє педагогічній освіті батьків;</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Головою педагогічної ради є директор навчального закладу.</w:t>
      </w:r>
    </w:p>
    <w:p w:rsidR="00033B67" w:rsidRPr="00856E5C" w:rsidRDefault="00033B67"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856E5C">
        <w:rPr>
          <w:rFonts w:ascii="Times New Roman" w:hAnsi="Times New Roman" w:cs="Times New Roman"/>
          <w:sz w:val="28"/>
          <w:szCs w:val="28"/>
        </w:rPr>
        <w:t>Педагогічна рада розглядає питання:</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033B67" w:rsidRPr="00856E5C" w:rsidRDefault="00033B67"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033B67" w:rsidRPr="00856E5C" w:rsidRDefault="00033B67" w:rsidP="00856E5C">
      <w:pPr>
        <w:jc w:val="both"/>
        <w:rPr>
          <w:rFonts w:ascii="Times New Roman" w:hAnsi="Times New Roman" w:cs="Times New Roman"/>
          <w:sz w:val="28"/>
          <w:szCs w:val="28"/>
        </w:rPr>
      </w:pPr>
    </w:p>
    <w:p w:rsidR="00033B67" w:rsidRPr="001D561E" w:rsidRDefault="00033B67" w:rsidP="00AD6660">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033B67" w:rsidRPr="001D561E" w:rsidRDefault="00033B67" w:rsidP="00AD6660">
      <w:pPr>
        <w:jc w:val="both"/>
        <w:rPr>
          <w:rFonts w:ascii="Times New Roman" w:hAnsi="Times New Roman" w:cs="Times New Roman"/>
          <w:sz w:val="28"/>
          <w:szCs w:val="28"/>
        </w:rPr>
      </w:pPr>
    </w:p>
    <w:p w:rsidR="00033B67" w:rsidRPr="001D561E" w:rsidRDefault="00033B67" w:rsidP="00AD6660">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033B67" w:rsidRPr="001D561E" w:rsidRDefault="00033B67" w:rsidP="00AD6660">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033B67" w:rsidRPr="001D561E" w:rsidRDefault="00033B67" w:rsidP="00AD6660">
      <w:pPr>
        <w:jc w:val="both"/>
        <w:rPr>
          <w:rFonts w:ascii="Times New Roman" w:hAnsi="Times New Roman" w:cs="Times New Roman"/>
          <w:sz w:val="28"/>
          <w:szCs w:val="28"/>
        </w:rPr>
      </w:pPr>
    </w:p>
    <w:p w:rsidR="00033B67" w:rsidRPr="001D561E" w:rsidRDefault="00033B67" w:rsidP="00AD6660">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033B67" w:rsidRPr="001D561E" w:rsidRDefault="00033B67" w:rsidP="00AD6660">
      <w:pPr>
        <w:jc w:val="both"/>
        <w:rPr>
          <w:rFonts w:ascii="Times New Roman" w:hAnsi="Times New Roman" w:cs="Times New Roman"/>
          <w:sz w:val="28"/>
          <w:szCs w:val="28"/>
        </w:rPr>
      </w:pPr>
    </w:p>
    <w:p w:rsidR="00033B67" w:rsidRPr="001D561E" w:rsidRDefault="00033B67" w:rsidP="00AD6660">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033B67" w:rsidRPr="001D561E" w:rsidRDefault="00033B67" w:rsidP="00AD6660">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033B67" w:rsidRPr="001D561E" w:rsidRDefault="00033B67" w:rsidP="00AD6660">
      <w:pPr>
        <w:jc w:val="both"/>
        <w:rPr>
          <w:rFonts w:ascii="Times New Roman" w:hAnsi="Times New Roman" w:cs="Times New Roman"/>
          <w:sz w:val="28"/>
          <w:szCs w:val="28"/>
        </w:rPr>
      </w:pPr>
    </w:p>
    <w:p w:rsidR="00033B67" w:rsidRPr="001D561E" w:rsidRDefault="00033B67" w:rsidP="00AD6660">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033B67" w:rsidRPr="001D561E" w:rsidRDefault="00033B67" w:rsidP="00AD6660">
      <w:pPr>
        <w:jc w:val="both"/>
        <w:rPr>
          <w:rFonts w:ascii="Times New Roman" w:hAnsi="Times New Roman" w:cs="Times New Roman"/>
          <w:sz w:val="28"/>
          <w:szCs w:val="28"/>
        </w:rPr>
      </w:pPr>
    </w:p>
    <w:p w:rsidR="00033B67" w:rsidRPr="001D561E" w:rsidRDefault="00033B67" w:rsidP="00AD6660">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033B67" w:rsidRPr="001D561E" w:rsidRDefault="00033B67" w:rsidP="00AD6660">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033B67" w:rsidRPr="001D561E" w:rsidRDefault="00033B67" w:rsidP="00AD6660">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033B67" w:rsidRPr="001D561E" w:rsidRDefault="00033B67" w:rsidP="00AD6660">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033B67" w:rsidRPr="001D561E" w:rsidRDefault="00033B67" w:rsidP="00AD6660">
      <w:pPr>
        <w:jc w:val="both"/>
        <w:rPr>
          <w:rFonts w:ascii="Times New Roman" w:hAnsi="Times New Roman" w:cs="Times New Roman"/>
          <w:sz w:val="28"/>
          <w:szCs w:val="28"/>
        </w:rPr>
      </w:pPr>
    </w:p>
    <w:p w:rsidR="00033B67" w:rsidRPr="001D561E" w:rsidRDefault="00033B67" w:rsidP="00AD6660">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033B67" w:rsidRPr="001D561E" w:rsidRDefault="00033B67" w:rsidP="00AD6660">
      <w:pPr>
        <w:jc w:val="both"/>
        <w:rPr>
          <w:rFonts w:ascii="Times New Roman" w:hAnsi="Times New Roman" w:cs="Times New Roman"/>
          <w:sz w:val="28"/>
          <w:szCs w:val="28"/>
        </w:rPr>
      </w:pP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033B67" w:rsidRPr="001D561E" w:rsidRDefault="00033B67"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033B67" w:rsidRPr="001D561E" w:rsidRDefault="00033B67" w:rsidP="00AD666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033B67" w:rsidRPr="001D561E" w:rsidRDefault="00033B67" w:rsidP="00AD666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033B67" w:rsidRPr="001D561E" w:rsidRDefault="00033B67" w:rsidP="00AD666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033B67" w:rsidRPr="001D561E" w:rsidRDefault="00033B67" w:rsidP="00AD666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033B67" w:rsidRPr="001D561E" w:rsidRDefault="00033B67" w:rsidP="00AD666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033B67" w:rsidRDefault="00033B67" w:rsidP="00AD6660">
      <w:pPr>
        <w:jc w:val="both"/>
        <w:rPr>
          <w:rFonts w:ascii="Times New Roman" w:hAnsi="Times New Roman" w:cs="Times New Roman"/>
          <w:sz w:val="28"/>
          <w:szCs w:val="28"/>
        </w:rPr>
      </w:pPr>
    </w:p>
    <w:p w:rsidR="00033B67" w:rsidRPr="00EC444B" w:rsidRDefault="00033B67" w:rsidP="00AD6660">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033B67" w:rsidRPr="00EC444B" w:rsidRDefault="00033B67" w:rsidP="00AD6660">
      <w:pPr>
        <w:pStyle w:val="NormalWeb"/>
        <w:spacing w:after="0"/>
        <w:ind w:firstLine="798"/>
        <w:jc w:val="both"/>
        <w:rPr>
          <w:sz w:val="28"/>
          <w:szCs w:val="28"/>
          <w:lang w:val="uk-UA"/>
        </w:rPr>
      </w:pPr>
    </w:p>
    <w:p w:rsidR="00033B67" w:rsidRPr="00EC444B" w:rsidRDefault="00033B67" w:rsidP="00AD6660">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033B67" w:rsidRPr="00EC444B" w:rsidRDefault="00033B67" w:rsidP="00AD6660">
      <w:pPr>
        <w:ind w:right="-38" w:firstLine="720"/>
        <w:jc w:val="both"/>
        <w:rPr>
          <w:rFonts w:ascii="Times New Roman" w:hAnsi="Times New Roman"/>
          <w:sz w:val="28"/>
          <w:szCs w:val="28"/>
        </w:rPr>
      </w:pPr>
    </w:p>
    <w:p w:rsidR="00033B67" w:rsidRPr="001D561E" w:rsidRDefault="00033B67" w:rsidP="00AD6660">
      <w:pPr>
        <w:jc w:val="both"/>
        <w:rPr>
          <w:rFonts w:ascii="Times New Roman" w:hAnsi="Times New Roman" w:cs="Times New Roman"/>
          <w:sz w:val="28"/>
          <w:szCs w:val="28"/>
        </w:rPr>
      </w:pPr>
    </w:p>
    <w:p w:rsidR="00033B67" w:rsidRPr="00215BB2" w:rsidRDefault="00033B67" w:rsidP="00AD6660">
      <w:pPr>
        <w:jc w:val="both"/>
      </w:pPr>
    </w:p>
    <w:p w:rsidR="00033B67" w:rsidRPr="00856E5C" w:rsidRDefault="00033B67" w:rsidP="00AD6660">
      <w:pPr>
        <w:jc w:val="both"/>
      </w:pPr>
    </w:p>
    <w:sectPr w:rsidR="00033B67" w:rsidRPr="00856E5C"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333F1F"/>
    <w:multiLevelType w:val="multilevel"/>
    <w:tmpl w:val="780835AA"/>
    <w:lvl w:ilvl="0">
      <w:start w:val="2"/>
      <w:numFmt w:val="decimal"/>
      <w:lvlText w:val="%1."/>
      <w:lvlJc w:val="left"/>
      <w:pPr>
        <w:ind w:left="570" w:hanging="570"/>
      </w:pPr>
      <w:rPr>
        <w:rFonts w:cs="Times New Roman" w:hint="default"/>
      </w:rPr>
    </w:lvl>
    <w:lvl w:ilvl="1">
      <w:start w:val="2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8">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9">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0">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2">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3">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4">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5">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6">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8"/>
  </w:num>
  <w:num w:numId="16">
    <w:abstractNumId w:val="26"/>
  </w:num>
  <w:num w:numId="17">
    <w:abstractNumId w:val="42"/>
  </w:num>
  <w:num w:numId="18">
    <w:abstractNumId w:val="35"/>
  </w:num>
  <w:num w:numId="19">
    <w:abstractNumId w:val="13"/>
  </w:num>
  <w:num w:numId="20">
    <w:abstractNumId w:val="27"/>
  </w:num>
  <w:num w:numId="21">
    <w:abstractNumId w:val="14"/>
  </w:num>
  <w:num w:numId="22">
    <w:abstractNumId w:val="44"/>
  </w:num>
  <w:num w:numId="23">
    <w:abstractNumId w:val="24"/>
  </w:num>
  <w:num w:numId="24">
    <w:abstractNumId w:val="16"/>
  </w:num>
  <w:num w:numId="25">
    <w:abstractNumId w:val="31"/>
  </w:num>
  <w:num w:numId="26">
    <w:abstractNumId w:val="20"/>
  </w:num>
  <w:num w:numId="27">
    <w:abstractNumId w:val="30"/>
  </w:num>
  <w:num w:numId="28">
    <w:abstractNumId w:val="46"/>
  </w:num>
  <w:num w:numId="29">
    <w:abstractNumId w:val="17"/>
  </w:num>
  <w:num w:numId="30">
    <w:abstractNumId w:val="18"/>
  </w:num>
  <w:num w:numId="31">
    <w:abstractNumId w:val="15"/>
  </w:num>
  <w:num w:numId="32">
    <w:abstractNumId w:val="29"/>
  </w:num>
  <w:num w:numId="33">
    <w:abstractNumId w:val="23"/>
  </w:num>
  <w:num w:numId="34">
    <w:abstractNumId w:val="40"/>
  </w:num>
  <w:num w:numId="35">
    <w:abstractNumId w:val="41"/>
  </w:num>
  <w:num w:numId="36">
    <w:abstractNumId w:val="19"/>
  </w:num>
  <w:num w:numId="37">
    <w:abstractNumId w:val="25"/>
  </w:num>
  <w:num w:numId="38">
    <w:abstractNumId w:val="28"/>
  </w:num>
  <w:num w:numId="39">
    <w:abstractNumId w:val="45"/>
  </w:num>
  <w:num w:numId="40">
    <w:abstractNumId w:val="12"/>
  </w:num>
  <w:num w:numId="41">
    <w:abstractNumId w:val="33"/>
  </w:num>
  <w:num w:numId="42">
    <w:abstractNumId w:val="34"/>
  </w:num>
  <w:num w:numId="43">
    <w:abstractNumId w:val="39"/>
  </w:num>
  <w:num w:numId="44">
    <w:abstractNumId w:val="32"/>
  </w:num>
  <w:num w:numId="45">
    <w:abstractNumId w:val="43"/>
  </w:num>
  <w:num w:numId="46">
    <w:abstractNumId w:val="22"/>
  </w:num>
  <w:num w:numId="47">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33B67"/>
    <w:rsid w:val="000554D1"/>
    <w:rsid w:val="00066F1C"/>
    <w:rsid w:val="0006745D"/>
    <w:rsid w:val="0008636C"/>
    <w:rsid w:val="0009508A"/>
    <w:rsid w:val="000C7266"/>
    <w:rsid w:val="000E486D"/>
    <w:rsid w:val="00100206"/>
    <w:rsid w:val="001222D2"/>
    <w:rsid w:val="00156E5C"/>
    <w:rsid w:val="001B4F24"/>
    <w:rsid w:val="001D561E"/>
    <w:rsid w:val="001D73D1"/>
    <w:rsid w:val="001E44CD"/>
    <w:rsid w:val="001E4EB0"/>
    <w:rsid w:val="001E6F25"/>
    <w:rsid w:val="001E796C"/>
    <w:rsid w:val="002057DD"/>
    <w:rsid w:val="00215BB2"/>
    <w:rsid w:val="00217376"/>
    <w:rsid w:val="0023297D"/>
    <w:rsid w:val="00281B5F"/>
    <w:rsid w:val="002A14A2"/>
    <w:rsid w:val="002C186E"/>
    <w:rsid w:val="002F6997"/>
    <w:rsid w:val="00313D99"/>
    <w:rsid w:val="00317229"/>
    <w:rsid w:val="003B14A0"/>
    <w:rsid w:val="003B3163"/>
    <w:rsid w:val="003F7CB8"/>
    <w:rsid w:val="00441F3C"/>
    <w:rsid w:val="00443327"/>
    <w:rsid w:val="004747B2"/>
    <w:rsid w:val="004A16E8"/>
    <w:rsid w:val="004A28E6"/>
    <w:rsid w:val="004B1E02"/>
    <w:rsid w:val="004D3A1D"/>
    <w:rsid w:val="00521C55"/>
    <w:rsid w:val="00525214"/>
    <w:rsid w:val="005635A6"/>
    <w:rsid w:val="00563805"/>
    <w:rsid w:val="005730E9"/>
    <w:rsid w:val="0059684B"/>
    <w:rsid w:val="005A10A9"/>
    <w:rsid w:val="005B5F2C"/>
    <w:rsid w:val="005F611B"/>
    <w:rsid w:val="00602CB5"/>
    <w:rsid w:val="00607B67"/>
    <w:rsid w:val="00616D2B"/>
    <w:rsid w:val="006351B7"/>
    <w:rsid w:val="0065627C"/>
    <w:rsid w:val="006672BF"/>
    <w:rsid w:val="00667B31"/>
    <w:rsid w:val="006766DD"/>
    <w:rsid w:val="00680DDD"/>
    <w:rsid w:val="006B615C"/>
    <w:rsid w:val="006C589C"/>
    <w:rsid w:val="006F1E4B"/>
    <w:rsid w:val="00705EAF"/>
    <w:rsid w:val="0075575A"/>
    <w:rsid w:val="0077459C"/>
    <w:rsid w:val="007A4515"/>
    <w:rsid w:val="007B1DCA"/>
    <w:rsid w:val="007F06A6"/>
    <w:rsid w:val="00807CFD"/>
    <w:rsid w:val="00827591"/>
    <w:rsid w:val="00845884"/>
    <w:rsid w:val="008508BE"/>
    <w:rsid w:val="008541FD"/>
    <w:rsid w:val="00856E5C"/>
    <w:rsid w:val="00861BDD"/>
    <w:rsid w:val="008922D1"/>
    <w:rsid w:val="008B0CEB"/>
    <w:rsid w:val="008E2709"/>
    <w:rsid w:val="008F405B"/>
    <w:rsid w:val="008F7C49"/>
    <w:rsid w:val="009173E5"/>
    <w:rsid w:val="00936A30"/>
    <w:rsid w:val="0096043B"/>
    <w:rsid w:val="00967083"/>
    <w:rsid w:val="009709BC"/>
    <w:rsid w:val="009D6A6E"/>
    <w:rsid w:val="009E0B6C"/>
    <w:rsid w:val="009E1B23"/>
    <w:rsid w:val="009E3321"/>
    <w:rsid w:val="00A0116B"/>
    <w:rsid w:val="00A210CC"/>
    <w:rsid w:val="00A4194A"/>
    <w:rsid w:val="00A429A5"/>
    <w:rsid w:val="00A54FDB"/>
    <w:rsid w:val="00A60DA5"/>
    <w:rsid w:val="00A70B81"/>
    <w:rsid w:val="00A71DE0"/>
    <w:rsid w:val="00A80979"/>
    <w:rsid w:val="00A840F1"/>
    <w:rsid w:val="00A92F7A"/>
    <w:rsid w:val="00AA3507"/>
    <w:rsid w:val="00AC36D4"/>
    <w:rsid w:val="00AD6660"/>
    <w:rsid w:val="00AE2E0A"/>
    <w:rsid w:val="00AE36D9"/>
    <w:rsid w:val="00AF5538"/>
    <w:rsid w:val="00B32171"/>
    <w:rsid w:val="00B62AA3"/>
    <w:rsid w:val="00B62B64"/>
    <w:rsid w:val="00B84471"/>
    <w:rsid w:val="00B922FA"/>
    <w:rsid w:val="00BA69FA"/>
    <w:rsid w:val="00BB3D1E"/>
    <w:rsid w:val="00BE49F9"/>
    <w:rsid w:val="00C473A2"/>
    <w:rsid w:val="00CC0486"/>
    <w:rsid w:val="00D1760A"/>
    <w:rsid w:val="00D17CFF"/>
    <w:rsid w:val="00D249DB"/>
    <w:rsid w:val="00D55D5C"/>
    <w:rsid w:val="00DA6987"/>
    <w:rsid w:val="00DA6BAC"/>
    <w:rsid w:val="00DE435C"/>
    <w:rsid w:val="00DF4B64"/>
    <w:rsid w:val="00E101E0"/>
    <w:rsid w:val="00E201BA"/>
    <w:rsid w:val="00E54709"/>
    <w:rsid w:val="00EC444B"/>
    <w:rsid w:val="00F17CC7"/>
    <w:rsid w:val="00F22E4B"/>
    <w:rsid w:val="00F2367C"/>
    <w:rsid w:val="00F47075"/>
    <w:rsid w:val="00F67EDD"/>
    <w:rsid w:val="00F74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18</Pages>
  <Words>6459</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3</cp:revision>
  <dcterms:created xsi:type="dcterms:W3CDTF">2013-09-24T14:27:00Z</dcterms:created>
  <dcterms:modified xsi:type="dcterms:W3CDTF">2013-09-25T13:47:00Z</dcterms:modified>
</cp:coreProperties>
</file>